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C27" w:rsidRPr="00CA5770" w:rsidRDefault="00E71126" w:rsidP="00B561C0">
      <w:pPr>
        <w:rPr>
          <w:b/>
        </w:rPr>
      </w:pPr>
      <w:r w:rsidRPr="00CA5770">
        <w:rPr>
          <w:b/>
        </w:rPr>
        <w:t>Theme 4 Session 2 Worries , anxieties and stresses – how are we coping</w:t>
      </w:r>
      <w:r w:rsidR="00410894" w:rsidRPr="00CA5770">
        <w:rPr>
          <w:b/>
        </w:rPr>
        <w:t>?</w:t>
      </w:r>
      <w:bookmarkStart w:id="0" w:name="_GoBack"/>
      <w:bookmarkEnd w:id="0"/>
    </w:p>
    <w:p w:rsidR="00410894" w:rsidRPr="00CA5770" w:rsidRDefault="00410894" w:rsidP="00B561C0">
      <w:pPr>
        <w:rPr>
          <w:b/>
        </w:rPr>
      </w:pPr>
    </w:p>
    <w:p w:rsidR="008D0EFF" w:rsidRDefault="00410894" w:rsidP="00B561C0">
      <w:r>
        <w:t xml:space="preserve">Responding to stresses and challenges – exemplar 1 </w:t>
      </w:r>
    </w:p>
    <w:p w:rsidR="008D0EFF" w:rsidRDefault="00410894" w:rsidP="00B561C0">
      <w:r>
        <w:t xml:space="preserve"> </w:t>
      </w:r>
    </w:p>
    <w:p w:rsidR="00410894" w:rsidRDefault="008D0EFF" w:rsidP="00B561C0">
      <w:r>
        <w:t>Going to an audition for a part in the school concert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8D0EFF" w:rsidTr="008D0EFF">
        <w:tc>
          <w:tcPr>
            <w:tcW w:w="2972" w:type="dxa"/>
          </w:tcPr>
          <w:p w:rsidR="008D0EFF" w:rsidRDefault="008D0EFF" w:rsidP="00B561C0">
            <w:r>
              <w:t>How might you feel?</w:t>
            </w:r>
          </w:p>
        </w:tc>
        <w:tc>
          <w:tcPr>
            <w:tcW w:w="6044" w:type="dxa"/>
          </w:tcPr>
          <w:p w:rsidR="008D0EFF" w:rsidRDefault="008D0EFF" w:rsidP="00B561C0">
            <w:r>
              <w:t>Excited, nervous, embarrassed, worried</w:t>
            </w:r>
          </w:p>
        </w:tc>
      </w:tr>
      <w:tr w:rsidR="008D0EFF" w:rsidTr="008D0EFF">
        <w:tc>
          <w:tcPr>
            <w:tcW w:w="2972" w:type="dxa"/>
          </w:tcPr>
          <w:p w:rsidR="008D0EFF" w:rsidRDefault="008D0EFF" w:rsidP="00B561C0">
            <w:r>
              <w:t>What might be happening to your body?</w:t>
            </w:r>
          </w:p>
        </w:tc>
        <w:tc>
          <w:tcPr>
            <w:tcW w:w="6044" w:type="dxa"/>
          </w:tcPr>
          <w:p w:rsidR="008D0EFF" w:rsidRDefault="008D0EFF" w:rsidP="00B561C0">
            <w:r>
              <w:t>Butterflies, dry mouth, sweaty palms, heart beating faster, forget words</w:t>
            </w:r>
            <w:r w:rsidR="002D0E42">
              <w:t>, face goes red</w:t>
            </w:r>
          </w:p>
        </w:tc>
      </w:tr>
      <w:tr w:rsidR="008D0EFF" w:rsidTr="008D0EFF">
        <w:tc>
          <w:tcPr>
            <w:tcW w:w="2972" w:type="dxa"/>
          </w:tcPr>
          <w:p w:rsidR="008D0EFF" w:rsidRDefault="0035753F" w:rsidP="00B561C0">
            <w:r>
              <w:t>How might you behave</w:t>
            </w:r>
            <w:r w:rsidR="008D0EFF">
              <w:t>?</w:t>
            </w:r>
          </w:p>
        </w:tc>
        <w:tc>
          <w:tcPr>
            <w:tcW w:w="6044" w:type="dxa"/>
          </w:tcPr>
          <w:p w:rsidR="008D0EFF" w:rsidRDefault="008D0EFF" w:rsidP="00B561C0">
            <w:r>
              <w:t>Talking very fast, breathing faster, nervous laughter, push friends away because you are trying to concentrate</w:t>
            </w:r>
          </w:p>
        </w:tc>
      </w:tr>
      <w:tr w:rsidR="008D0EFF" w:rsidTr="008D0EFF">
        <w:tc>
          <w:tcPr>
            <w:tcW w:w="2972" w:type="dxa"/>
          </w:tcPr>
          <w:p w:rsidR="008D0EFF" w:rsidRDefault="008D0EFF" w:rsidP="00B561C0">
            <w:r>
              <w:t>What could you do to help yourself?</w:t>
            </w:r>
          </w:p>
        </w:tc>
        <w:tc>
          <w:tcPr>
            <w:tcW w:w="6044" w:type="dxa"/>
          </w:tcPr>
          <w:p w:rsidR="008D0EFF" w:rsidRDefault="008D0EFF" w:rsidP="00B561C0">
            <w:r>
              <w:t>Take some deep breaths, find a quiet place to sit, read over your words, have some water with you</w:t>
            </w:r>
          </w:p>
        </w:tc>
      </w:tr>
      <w:tr w:rsidR="008D0EFF" w:rsidTr="008D0EFF">
        <w:tc>
          <w:tcPr>
            <w:tcW w:w="2972" w:type="dxa"/>
          </w:tcPr>
          <w:p w:rsidR="008D0EFF" w:rsidRDefault="008D0EFF" w:rsidP="00B561C0">
            <w:r>
              <w:t>What could someone else do or say?</w:t>
            </w:r>
          </w:p>
        </w:tc>
        <w:tc>
          <w:tcPr>
            <w:tcW w:w="6044" w:type="dxa"/>
          </w:tcPr>
          <w:p w:rsidR="008D0EFF" w:rsidRDefault="008D0EFF" w:rsidP="00B561C0">
            <w:r>
              <w:t>Your friends might wish you well and praise you</w:t>
            </w:r>
          </w:p>
          <w:p w:rsidR="008D0EFF" w:rsidRDefault="008D0EFF" w:rsidP="00B561C0">
            <w:r>
              <w:t>They might recognise that you need a bit of space</w:t>
            </w:r>
          </w:p>
          <w:p w:rsidR="008D0EFF" w:rsidRDefault="008D0EFF" w:rsidP="00B561C0">
            <w:r>
              <w:t>The teacher might reassure you and give you a big smile</w:t>
            </w:r>
          </w:p>
        </w:tc>
      </w:tr>
      <w:tr w:rsidR="008D0EFF" w:rsidTr="008D0EFF">
        <w:tc>
          <w:tcPr>
            <w:tcW w:w="2972" w:type="dxa"/>
          </w:tcPr>
          <w:p w:rsidR="008D0EFF" w:rsidRDefault="008D0EFF" w:rsidP="00B561C0">
            <w:r>
              <w:t>What might be the outcome?</w:t>
            </w:r>
          </w:p>
        </w:tc>
        <w:tc>
          <w:tcPr>
            <w:tcW w:w="6044" w:type="dxa"/>
          </w:tcPr>
          <w:p w:rsidR="008D0EFF" w:rsidRDefault="008D0EFF" w:rsidP="00B561C0">
            <w:r>
              <w:t>You are still nervous but you are feeling a bit calmer</w:t>
            </w:r>
          </w:p>
          <w:p w:rsidR="008D0EFF" w:rsidRDefault="008D0EFF" w:rsidP="00B561C0">
            <w:r>
              <w:t>You sing your song and don’t forget the words</w:t>
            </w:r>
          </w:p>
          <w:p w:rsidR="008D0EFF" w:rsidRDefault="008D0EFF" w:rsidP="00B561C0">
            <w:r>
              <w:t>You get the part.</w:t>
            </w:r>
          </w:p>
        </w:tc>
      </w:tr>
    </w:tbl>
    <w:p w:rsidR="008D0EFF" w:rsidRDefault="008D0EFF" w:rsidP="00B561C0"/>
    <w:p w:rsidR="00A6491D" w:rsidRDefault="00A6491D" w:rsidP="00B561C0">
      <w:r>
        <w:t>Exemplar 2</w:t>
      </w:r>
    </w:p>
    <w:p w:rsidR="00A6491D" w:rsidRDefault="00A6491D" w:rsidP="00B561C0">
      <w:r>
        <w:t>Riding your bike on a busy road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A6491D" w:rsidRPr="00A6491D" w:rsidTr="009F1D10">
        <w:tc>
          <w:tcPr>
            <w:tcW w:w="2972" w:type="dxa"/>
          </w:tcPr>
          <w:p w:rsidR="00A6491D" w:rsidRPr="00A6491D" w:rsidRDefault="00A6491D" w:rsidP="00A6491D">
            <w:r w:rsidRPr="00A6491D">
              <w:t>How might you feel?</w:t>
            </w:r>
          </w:p>
        </w:tc>
        <w:tc>
          <w:tcPr>
            <w:tcW w:w="6044" w:type="dxa"/>
          </w:tcPr>
          <w:p w:rsidR="00A6491D" w:rsidRPr="00A6491D" w:rsidRDefault="00A6491D" w:rsidP="00A6491D">
            <w:r>
              <w:t xml:space="preserve"> Nervous</w:t>
            </w:r>
            <w:r w:rsidRPr="00A6491D">
              <w:t>, worried</w:t>
            </w:r>
            <w:r>
              <w:t>, excited</w:t>
            </w:r>
          </w:p>
        </w:tc>
      </w:tr>
      <w:tr w:rsidR="00A6491D" w:rsidRPr="00A6491D" w:rsidTr="009F1D10">
        <w:tc>
          <w:tcPr>
            <w:tcW w:w="2972" w:type="dxa"/>
          </w:tcPr>
          <w:p w:rsidR="00A6491D" w:rsidRPr="00A6491D" w:rsidRDefault="00A6491D" w:rsidP="00A6491D">
            <w:r w:rsidRPr="00A6491D">
              <w:t>What might be happening to your body?</w:t>
            </w:r>
          </w:p>
        </w:tc>
        <w:tc>
          <w:tcPr>
            <w:tcW w:w="6044" w:type="dxa"/>
          </w:tcPr>
          <w:p w:rsidR="00A6491D" w:rsidRPr="00A6491D" w:rsidRDefault="00A6491D" w:rsidP="00A6491D">
            <w:r>
              <w:t xml:space="preserve"> D</w:t>
            </w:r>
            <w:r w:rsidRPr="00A6491D">
              <w:t>ry mouth, sweaty palms, he</w:t>
            </w:r>
            <w:r>
              <w:t>art beating faster, feeling very alert, gripping the handlebars very tightly</w:t>
            </w:r>
          </w:p>
        </w:tc>
      </w:tr>
      <w:tr w:rsidR="00A6491D" w:rsidRPr="00A6491D" w:rsidTr="009F1D10">
        <w:tc>
          <w:tcPr>
            <w:tcW w:w="2972" w:type="dxa"/>
          </w:tcPr>
          <w:p w:rsidR="00A6491D" w:rsidRPr="00A6491D" w:rsidRDefault="00A6491D" w:rsidP="00A6491D">
            <w:r w:rsidRPr="00A6491D">
              <w:t>How might you behave?</w:t>
            </w:r>
          </w:p>
        </w:tc>
        <w:tc>
          <w:tcPr>
            <w:tcW w:w="6044" w:type="dxa"/>
          </w:tcPr>
          <w:p w:rsidR="00A6491D" w:rsidRPr="00A6491D" w:rsidRDefault="00A6491D" w:rsidP="00A6491D">
            <w:r>
              <w:t>Might go a bit faster than you should, might try to look cool</w:t>
            </w:r>
            <w:r w:rsidR="00790D70">
              <w:t>. C</w:t>
            </w:r>
            <w:r>
              <w:t>onstantly looking round about you</w:t>
            </w:r>
          </w:p>
        </w:tc>
      </w:tr>
      <w:tr w:rsidR="00A6491D" w:rsidRPr="00A6491D" w:rsidTr="009F1D10">
        <w:tc>
          <w:tcPr>
            <w:tcW w:w="2972" w:type="dxa"/>
          </w:tcPr>
          <w:p w:rsidR="00A6491D" w:rsidRPr="00A6491D" w:rsidRDefault="00A6491D" w:rsidP="00A6491D">
            <w:r w:rsidRPr="00A6491D">
              <w:t>What could you do to help yourself?</w:t>
            </w:r>
          </w:p>
        </w:tc>
        <w:tc>
          <w:tcPr>
            <w:tcW w:w="6044" w:type="dxa"/>
          </w:tcPr>
          <w:p w:rsidR="00A6491D" w:rsidRPr="00A6491D" w:rsidRDefault="00A6491D" w:rsidP="00A6491D">
            <w:r>
              <w:t>Breath slowly and deeply, think about what you practised in the school playground for your proficiency test. If too busy, walk your bike on the pavement and go to a quieter road. Wait until you have more experience before going on the busiest roads.</w:t>
            </w:r>
          </w:p>
        </w:tc>
      </w:tr>
      <w:tr w:rsidR="00A6491D" w:rsidRPr="00A6491D" w:rsidTr="009F1D10">
        <w:tc>
          <w:tcPr>
            <w:tcW w:w="2972" w:type="dxa"/>
          </w:tcPr>
          <w:p w:rsidR="00A6491D" w:rsidRPr="00A6491D" w:rsidRDefault="00A6491D" w:rsidP="00A6491D">
            <w:r w:rsidRPr="00A6491D">
              <w:t>What could someone else do or say?</w:t>
            </w:r>
          </w:p>
        </w:tc>
        <w:tc>
          <w:tcPr>
            <w:tcW w:w="6044" w:type="dxa"/>
          </w:tcPr>
          <w:p w:rsidR="00A6491D" w:rsidRPr="00A6491D" w:rsidRDefault="00A6491D" w:rsidP="00A6491D">
            <w:r>
              <w:t>Car drivers give you extra space</w:t>
            </w:r>
          </w:p>
        </w:tc>
      </w:tr>
      <w:tr w:rsidR="00A6491D" w:rsidRPr="00A6491D" w:rsidTr="009F1D10">
        <w:tc>
          <w:tcPr>
            <w:tcW w:w="2972" w:type="dxa"/>
          </w:tcPr>
          <w:p w:rsidR="00A6491D" w:rsidRPr="00A6491D" w:rsidRDefault="00A6491D" w:rsidP="00A6491D">
            <w:r w:rsidRPr="00A6491D">
              <w:t>What might be the outcome?</w:t>
            </w:r>
          </w:p>
        </w:tc>
        <w:tc>
          <w:tcPr>
            <w:tcW w:w="6044" w:type="dxa"/>
          </w:tcPr>
          <w:p w:rsidR="00A6491D" w:rsidRDefault="00A6491D" w:rsidP="00A6491D">
            <w:r>
              <w:t>You have a feeling of satisfaction and achievement</w:t>
            </w:r>
          </w:p>
          <w:p w:rsidR="00A6491D" w:rsidRPr="00A6491D" w:rsidRDefault="002D0E42" w:rsidP="00A6491D">
            <w:r>
              <w:t>You have stayed saf</w:t>
            </w:r>
            <w:r w:rsidR="00A6491D">
              <w:t>e and obeyed the rules of the road. You can’t wait to do it again.</w:t>
            </w:r>
          </w:p>
        </w:tc>
      </w:tr>
    </w:tbl>
    <w:p w:rsidR="00A6491D" w:rsidRDefault="00A6491D" w:rsidP="00B561C0"/>
    <w:p w:rsidR="00790D70" w:rsidRDefault="00790D70" w:rsidP="00B561C0"/>
    <w:p w:rsidR="00790D70" w:rsidRDefault="00790D70" w:rsidP="00B561C0"/>
    <w:p w:rsidR="00790D70" w:rsidRDefault="00790D70" w:rsidP="00B561C0"/>
    <w:p w:rsidR="00790D70" w:rsidRDefault="00790D70" w:rsidP="00B561C0"/>
    <w:p w:rsidR="00790D70" w:rsidRDefault="00790D70" w:rsidP="00B561C0"/>
    <w:p w:rsidR="00790D70" w:rsidRDefault="00790D70" w:rsidP="00B561C0"/>
    <w:p w:rsidR="00790D70" w:rsidRDefault="00790D70" w:rsidP="00B561C0"/>
    <w:p w:rsidR="00790D70" w:rsidRDefault="00790D70" w:rsidP="00B561C0"/>
    <w:p w:rsidR="00790D70" w:rsidRDefault="00790D70" w:rsidP="00B561C0"/>
    <w:p w:rsidR="00790D70" w:rsidRDefault="00790D70" w:rsidP="00B561C0"/>
    <w:p w:rsidR="00790D70" w:rsidRDefault="00790D70" w:rsidP="00B561C0">
      <w:r>
        <w:t>Exemplar 3</w:t>
      </w:r>
    </w:p>
    <w:p w:rsidR="00790D70" w:rsidRPr="00790D70" w:rsidRDefault="00790D70" w:rsidP="00790D70">
      <w:r>
        <w:lastRenderedPageBreak/>
        <w:t>Being bullied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790D70" w:rsidRPr="00790D70" w:rsidTr="009F1D10">
        <w:tc>
          <w:tcPr>
            <w:tcW w:w="2972" w:type="dxa"/>
          </w:tcPr>
          <w:p w:rsidR="00790D70" w:rsidRPr="00790D70" w:rsidRDefault="00790D70" w:rsidP="00790D70">
            <w:r w:rsidRPr="00790D70">
              <w:t>How might you feel?</w:t>
            </w:r>
          </w:p>
        </w:tc>
        <w:tc>
          <w:tcPr>
            <w:tcW w:w="6044" w:type="dxa"/>
          </w:tcPr>
          <w:p w:rsidR="00790D70" w:rsidRPr="00790D70" w:rsidRDefault="00790D70" w:rsidP="00790D70">
            <w:r>
              <w:t>Frightened, alone, worried, stressed</w:t>
            </w:r>
          </w:p>
        </w:tc>
      </w:tr>
      <w:tr w:rsidR="00790D70" w:rsidRPr="00790D70" w:rsidTr="009F1D10">
        <w:tc>
          <w:tcPr>
            <w:tcW w:w="2972" w:type="dxa"/>
          </w:tcPr>
          <w:p w:rsidR="00790D70" w:rsidRPr="00790D70" w:rsidRDefault="00790D70" w:rsidP="00790D70">
            <w:r w:rsidRPr="00790D70">
              <w:t>What might be happening to your body?</w:t>
            </w:r>
          </w:p>
        </w:tc>
        <w:tc>
          <w:tcPr>
            <w:tcW w:w="6044" w:type="dxa"/>
          </w:tcPr>
          <w:p w:rsidR="00790D70" w:rsidRDefault="00790D70" w:rsidP="00790D70">
            <w:r w:rsidRPr="00790D70">
              <w:t xml:space="preserve"> </w:t>
            </w:r>
            <w:r>
              <w:t>Sore stomach, feel sick, sore head, shaky, crying</w:t>
            </w:r>
          </w:p>
          <w:p w:rsidR="00790D70" w:rsidRPr="00790D70" w:rsidRDefault="00790D70" w:rsidP="00790D70">
            <w:r>
              <w:t xml:space="preserve"> You can hear your heart beating in your ears</w:t>
            </w:r>
          </w:p>
        </w:tc>
      </w:tr>
      <w:tr w:rsidR="00790D70" w:rsidRPr="00790D70" w:rsidTr="009F1D10">
        <w:tc>
          <w:tcPr>
            <w:tcW w:w="2972" w:type="dxa"/>
          </w:tcPr>
          <w:p w:rsidR="00790D70" w:rsidRPr="00790D70" w:rsidRDefault="00790D70" w:rsidP="00790D70">
            <w:r w:rsidRPr="00790D70">
              <w:t>How might you behave?</w:t>
            </w:r>
          </w:p>
        </w:tc>
        <w:tc>
          <w:tcPr>
            <w:tcW w:w="6044" w:type="dxa"/>
          </w:tcPr>
          <w:p w:rsidR="00790D70" w:rsidRPr="00790D70" w:rsidRDefault="00790D70" w:rsidP="00790D70">
            <w:r>
              <w:t>Might want to hide. You keep your hood up. You can’t concentrate. You try to avoid people. You don’t want others to know. You don’t go home the usual way</w:t>
            </w:r>
          </w:p>
        </w:tc>
      </w:tr>
      <w:tr w:rsidR="00790D70" w:rsidRPr="00790D70" w:rsidTr="009F1D10">
        <w:tc>
          <w:tcPr>
            <w:tcW w:w="2972" w:type="dxa"/>
          </w:tcPr>
          <w:p w:rsidR="00790D70" w:rsidRPr="00790D70" w:rsidRDefault="00790D70" w:rsidP="00790D70">
            <w:r w:rsidRPr="00790D70">
              <w:t>What could you do to help yourself?</w:t>
            </w:r>
          </w:p>
        </w:tc>
        <w:tc>
          <w:tcPr>
            <w:tcW w:w="6044" w:type="dxa"/>
          </w:tcPr>
          <w:p w:rsidR="00790D70" w:rsidRPr="00790D70" w:rsidRDefault="00790D70" w:rsidP="00790D70">
            <w:r>
              <w:t>Remember you deserve to be treated with care and respect.  Find someone you trust and tell them. Find frie</w:t>
            </w:r>
            <w:r w:rsidR="007B2420">
              <w:t>nds who you know care about you and tell them.</w:t>
            </w:r>
          </w:p>
        </w:tc>
      </w:tr>
      <w:tr w:rsidR="00790D70" w:rsidRPr="00790D70" w:rsidTr="009F1D10">
        <w:tc>
          <w:tcPr>
            <w:tcW w:w="2972" w:type="dxa"/>
          </w:tcPr>
          <w:p w:rsidR="00790D70" w:rsidRPr="00790D70" w:rsidRDefault="00790D70" w:rsidP="00790D70">
            <w:r w:rsidRPr="00790D70">
              <w:t>What could someone else do or say?</w:t>
            </w:r>
          </w:p>
        </w:tc>
        <w:tc>
          <w:tcPr>
            <w:tcW w:w="6044" w:type="dxa"/>
          </w:tcPr>
          <w:p w:rsidR="00790D70" w:rsidRDefault="00E83C31" w:rsidP="00790D70">
            <w:r>
              <w:t>An adult could reassure you and speak to the bully</w:t>
            </w:r>
          </w:p>
          <w:p w:rsidR="00E83C31" w:rsidRDefault="00E83C31" w:rsidP="00790D70">
            <w:r>
              <w:t>They could help you plan what to do if you feel threatened e.g</w:t>
            </w:r>
            <w:r w:rsidR="002D0E42">
              <w:t>.</w:t>
            </w:r>
            <w:r>
              <w:t xml:space="preserve"> by offering you a safe space to go at breaks</w:t>
            </w:r>
          </w:p>
          <w:p w:rsidR="00E83C31" w:rsidRPr="00790D70" w:rsidRDefault="00E83C31" w:rsidP="00790D70">
            <w:r>
              <w:t>Your friends could stay with you at play and home time</w:t>
            </w:r>
          </w:p>
        </w:tc>
      </w:tr>
      <w:tr w:rsidR="00790D70" w:rsidRPr="00790D70" w:rsidTr="009F1D10">
        <w:tc>
          <w:tcPr>
            <w:tcW w:w="2972" w:type="dxa"/>
          </w:tcPr>
          <w:p w:rsidR="00790D70" w:rsidRPr="00790D70" w:rsidRDefault="00790D70" w:rsidP="00790D70">
            <w:r w:rsidRPr="00790D70">
              <w:t>What might be the outcome?</w:t>
            </w:r>
          </w:p>
        </w:tc>
        <w:tc>
          <w:tcPr>
            <w:tcW w:w="6044" w:type="dxa"/>
          </w:tcPr>
          <w:p w:rsidR="00790D70" w:rsidRDefault="00E83C31" w:rsidP="00790D70">
            <w:r>
              <w:t>You start to feel more confident and less stressed</w:t>
            </w:r>
          </w:p>
          <w:p w:rsidR="00E83C31" w:rsidRDefault="00E83C31" w:rsidP="00790D70">
            <w:r>
              <w:t>The bully realises that they are not being caring or respectful and says sorry</w:t>
            </w:r>
          </w:p>
          <w:p w:rsidR="00E83C31" w:rsidRPr="00790D70" w:rsidRDefault="00E83C31" w:rsidP="00790D70">
            <w:r>
              <w:t>You don’t feel you need to hide any more</w:t>
            </w:r>
          </w:p>
        </w:tc>
      </w:tr>
    </w:tbl>
    <w:p w:rsidR="00790D70" w:rsidRPr="00790D70" w:rsidRDefault="00790D70" w:rsidP="00790D70"/>
    <w:p w:rsidR="00790D70" w:rsidRPr="009B7615" w:rsidRDefault="00790D70" w:rsidP="00B561C0"/>
    <w:sectPr w:rsidR="00790D70" w:rsidRPr="009B7615" w:rsidSect="00B561C0">
      <w:headerReference w:type="default" r:id="rId7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F05" w:rsidRDefault="00EA3F05" w:rsidP="00EA3F05">
      <w:r>
        <w:separator/>
      </w:r>
    </w:p>
  </w:endnote>
  <w:endnote w:type="continuationSeparator" w:id="0">
    <w:p w:rsidR="00EA3F05" w:rsidRDefault="00EA3F05" w:rsidP="00EA3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F05" w:rsidRDefault="00EA3F05" w:rsidP="00EA3F05">
      <w:r>
        <w:separator/>
      </w:r>
    </w:p>
  </w:footnote>
  <w:footnote w:type="continuationSeparator" w:id="0">
    <w:p w:rsidR="00EA3F05" w:rsidRDefault="00EA3F05" w:rsidP="00EA3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F05" w:rsidRPr="00CA5770" w:rsidRDefault="00EA3F05">
    <w:pPr>
      <w:pStyle w:val="Header"/>
      <w:rPr>
        <w:b/>
        <w:color w:val="7030A0"/>
      </w:rPr>
    </w:pPr>
    <w:r w:rsidRPr="00CA5770">
      <w:rPr>
        <w:b/>
        <w:color w:val="7030A0"/>
      </w:rPr>
      <w:t>FR 4.2</w:t>
    </w:r>
    <w:r w:rsidR="00CA5770" w:rsidRPr="00CA5770">
      <w:rPr>
        <w:b/>
        <w:color w:val="7030A0"/>
      </w:rPr>
      <w:t xml:space="preserve"> – Responding to stresses and challenges - exemplars</w:t>
    </w:r>
  </w:p>
  <w:p w:rsidR="00EA3F05" w:rsidRDefault="00EA3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126"/>
    <w:rsid w:val="00027C27"/>
    <w:rsid w:val="000C0CF4"/>
    <w:rsid w:val="00281579"/>
    <w:rsid w:val="002D0E42"/>
    <w:rsid w:val="00306C61"/>
    <w:rsid w:val="0035753F"/>
    <w:rsid w:val="0037582B"/>
    <w:rsid w:val="00410894"/>
    <w:rsid w:val="004F3281"/>
    <w:rsid w:val="00790D70"/>
    <w:rsid w:val="007B2420"/>
    <w:rsid w:val="008339C7"/>
    <w:rsid w:val="00857548"/>
    <w:rsid w:val="008D0EFF"/>
    <w:rsid w:val="009B7615"/>
    <w:rsid w:val="00A6491D"/>
    <w:rsid w:val="00B51BDC"/>
    <w:rsid w:val="00B561C0"/>
    <w:rsid w:val="00B773CE"/>
    <w:rsid w:val="00C91823"/>
    <w:rsid w:val="00CA5770"/>
    <w:rsid w:val="00D008AB"/>
    <w:rsid w:val="00E71126"/>
    <w:rsid w:val="00E83C31"/>
    <w:rsid w:val="00EA3F05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10C23"/>
  <w15:chartTrackingRefBased/>
  <w15:docId w15:val="{3D61B81D-E87E-4491-AADE-E91DF5729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table" w:styleId="TableGrid">
    <w:name w:val="Table Grid"/>
    <w:basedOn w:val="TableNormal"/>
    <w:uiPriority w:val="39"/>
    <w:rsid w:val="008D0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2469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Hamilton K (Kay)</dc:creator>
  <cp:keywords/>
  <dc:description/>
  <cp:lastModifiedBy>Nowek G (Gail)</cp:lastModifiedBy>
  <cp:revision>2</cp:revision>
  <dcterms:created xsi:type="dcterms:W3CDTF">2019-05-20T15:20:00Z</dcterms:created>
  <dcterms:modified xsi:type="dcterms:W3CDTF">2019-05-20T15:20:00Z</dcterms:modified>
</cp:coreProperties>
</file>